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16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王身艳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2~14周</w:t>
      </w:r>
    </w:p>
    <w:bookmarkStart w:id="1" w:name="116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食品质量与安全专业综合实验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(041517—001)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2~7,10~12周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食品211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食品质量与安全专业综合实验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(041517—001)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2~7,10~12周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食品211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食品工业导论(Introduction to the Food Industry)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(049004—001)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食品221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食品质量与安全专业综合实验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(041517—001)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2~7,10~12周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食品211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食品质量与安全专业综合实验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(041517—001)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2~7,10~12周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食品211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食品工业导论(Introduction to the Food Industry)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(049004—002)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食品222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食品工业导论(Introduction to the Food Industry)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(049004—001)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食品221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食品质量与安全专业综合实验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(041517—001)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食品211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食品质量与安全专业综合实验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(041517—001)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2~7,10~12周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食品211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食品质量与安全专业综合实验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(041517—001)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食品211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食品质量与安全专业综合实验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(041517—001)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2~7,10~12周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食品211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食品工业导论(Introduction to the Food Industry)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(049004—002)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食品222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食品质量与安全专业综合实验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(041517—002)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2~7,10~12周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食品212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食品质量与安全专业综合实验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(041517—002)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2~7,10~12周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食品212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食品工业导论(Introduction to the Food Industry)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(049004—001)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食品221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食品工业导论(Introduction to the Food Industry)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(049004—002)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食品222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食品质量与安全专业综合实验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(041517—002)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2~7,10~12周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食品212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食品质量与安全专业综合实验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(041517—002)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2~7,10~12周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食品212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食品工业导论(Introduction to the Food Industry)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(049004—001)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食品221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食品工业导论(Introduction to the Food Industry)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(049004—002)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食品222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食品质量与安全专业综合实验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(041517—002)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食品212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